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1EE32" w14:textId="2E20A945" w:rsidR="002C6B28" w:rsidRPr="002C6B28" w:rsidRDefault="00226927" w:rsidP="002C6B28">
      <w:pPr>
        <w:rPr>
          <w:rFonts w:ascii="Arial" w:eastAsiaTheme="majorEastAsia" w:hAnsi="Arial" w:cs="Arial"/>
          <w:b/>
          <w:bCs/>
          <w:sz w:val="24"/>
          <w:szCs w:val="24"/>
          <w:lang w:val="ro-RO"/>
        </w:rPr>
      </w:pPr>
      <w:r>
        <w:rPr>
          <w:rFonts w:ascii="Arial" w:eastAsiaTheme="majorEastAsia" w:hAnsi="Arial" w:cs="Arial"/>
          <w:b/>
          <w:bCs/>
          <w:sz w:val="24"/>
          <w:szCs w:val="24"/>
          <w:lang w:val="ro-RO"/>
        </w:rPr>
        <w:t xml:space="preserve">FORMULAR </w:t>
      </w:r>
      <w:r w:rsidR="00F3541C">
        <w:rPr>
          <w:rFonts w:ascii="Arial" w:eastAsiaTheme="majorEastAsia" w:hAnsi="Arial" w:cs="Arial"/>
          <w:b/>
          <w:bCs/>
          <w:sz w:val="24"/>
          <w:szCs w:val="24"/>
          <w:lang w:val="ro-RO"/>
        </w:rPr>
        <w:t xml:space="preserve">F </w:t>
      </w:r>
      <w:bookmarkStart w:id="0" w:name="_GoBack"/>
      <w:bookmarkEnd w:id="0"/>
      <w:r>
        <w:rPr>
          <w:rFonts w:ascii="Arial" w:eastAsiaTheme="majorEastAsia" w:hAnsi="Arial" w:cs="Arial"/>
          <w:b/>
          <w:bCs/>
          <w:sz w:val="24"/>
          <w:szCs w:val="24"/>
          <w:lang w:val="ro-RO"/>
        </w:rPr>
        <w:t xml:space="preserve">- </w:t>
      </w:r>
      <w:r w:rsidR="002C6B28" w:rsidRPr="002C6B28">
        <w:rPr>
          <w:rFonts w:ascii="Arial" w:eastAsiaTheme="majorEastAsia" w:hAnsi="Arial" w:cs="Arial"/>
          <w:b/>
          <w:bCs/>
          <w:sz w:val="24"/>
          <w:szCs w:val="24"/>
          <w:lang w:val="ro-RO"/>
        </w:rPr>
        <w:t>PROPUNERE TEHNICĂ</w:t>
      </w:r>
    </w:p>
    <w:p w14:paraId="71DBF9E9" w14:textId="77777777" w:rsidR="002C6B28" w:rsidRPr="002C6B28" w:rsidRDefault="002C6B28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  <w:r w:rsidRPr="002C6B28">
        <w:rPr>
          <w:rFonts w:ascii="Arial" w:eastAsiaTheme="majorEastAsia" w:hAnsi="Arial" w:cs="Arial"/>
          <w:sz w:val="24"/>
          <w:szCs w:val="24"/>
          <w:lang w:val="ro-RO"/>
        </w:rPr>
        <w:t>Numele Ofertantului: [.......................................................]</w:t>
      </w:r>
    </w:p>
    <w:p w14:paraId="1F0F4254" w14:textId="77777777" w:rsidR="002C6B28" w:rsidRPr="002C6B28" w:rsidRDefault="002C6B28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  <w:r w:rsidRPr="002C6B28">
        <w:rPr>
          <w:rFonts w:ascii="Arial" w:eastAsiaTheme="majorEastAsia" w:hAnsi="Arial" w:cs="Arial"/>
          <w:sz w:val="24"/>
          <w:szCs w:val="24"/>
          <w:lang w:val="ro-RO"/>
        </w:rPr>
        <w:t>Data: [ZZ/LL/AAAA]</w:t>
      </w:r>
    </w:p>
    <w:p w14:paraId="7B099CD6" w14:textId="7B4BEC32" w:rsidR="002C6B28" w:rsidRDefault="002C6B28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  <w:r w:rsidRPr="002C6B28">
        <w:rPr>
          <w:rFonts w:ascii="Arial" w:eastAsiaTheme="majorEastAsia" w:hAnsi="Arial" w:cs="Arial"/>
          <w:sz w:val="24"/>
          <w:szCs w:val="24"/>
          <w:lang w:val="ro-RO"/>
        </w:rPr>
        <w:t>Anunț de participare: [.......................................................]</w:t>
      </w:r>
    </w:p>
    <w:p w14:paraId="2AB13546" w14:textId="6B5582B0" w:rsidR="00556839" w:rsidRDefault="00556839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</w:p>
    <w:p w14:paraId="4A8385FC" w14:textId="32B7EBB1" w:rsidR="00556839" w:rsidRDefault="00556839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</w:p>
    <w:p w14:paraId="54D9A24B" w14:textId="3C33EB8A" w:rsidR="00556839" w:rsidRDefault="00556839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556839" w14:paraId="156AF31C" w14:textId="77777777" w:rsidTr="00556839">
        <w:tc>
          <w:tcPr>
            <w:tcW w:w="4428" w:type="dxa"/>
            <w:vAlign w:val="center"/>
          </w:tcPr>
          <w:p w14:paraId="1FA25EDB" w14:textId="5E6188D5" w:rsidR="00556839" w:rsidRPr="00556839" w:rsidRDefault="00556839" w:rsidP="00556839">
            <w:pPr>
              <w:jc w:val="center"/>
              <w:rPr>
                <w:rFonts w:ascii="Arial" w:eastAsiaTheme="majorEastAsia" w:hAnsi="Arial" w:cs="Arial"/>
                <w:b/>
                <w:sz w:val="24"/>
                <w:szCs w:val="24"/>
                <w:lang w:val="ro-RO"/>
              </w:rPr>
            </w:pPr>
            <w:r w:rsidRPr="00556839">
              <w:rPr>
                <w:rFonts w:ascii="Arial" w:eastAsiaTheme="majorEastAsia" w:hAnsi="Arial" w:cs="Arial"/>
                <w:b/>
                <w:sz w:val="24"/>
                <w:szCs w:val="24"/>
                <w:lang w:val="ro-RO"/>
              </w:rPr>
              <w:t>Cerința din caietul de sarcini</w:t>
            </w:r>
          </w:p>
        </w:tc>
        <w:tc>
          <w:tcPr>
            <w:tcW w:w="4428" w:type="dxa"/>
            <w:vAlign w:val="center"/>
          </w:tcPr>
          <w:p w14:paraId="14712E0A" w14:textId="75BF5B31" w:rsidR="00556839" w:rsidRPr="00556839" w:rsidRDefault="00556839" w:rsidP="00556839">
            <w:pPr>
              <w:jc w:val="center"/>
              <w:rPr>
                <w:rFonts w:ascii="Arial" w:eastAsiaTheme="majorEastAsia" w:hAnsi="Arial" w:cs="Arial"/>
                <w:b/>
                <w:sz w:val="24"/>
                <w:szCs w:val="24"/>
                <w:lang w:val="ro-RO"/>
              </w:rPr>
            </w:pPr>
            <w:r w:rsidRPr="00556839">
              <w:rPr>
                <w:rFonts w:ascii="Arial" w:eastAsiaTheme="majorEastAsia" w:hAnsi="Arial" w:cs="Arial"/>
                <w:b/>
                <w:sz w:val="24"/>
                <w:szCs w:val="24"/>
                <w:lang w:val="ro-RO"/>
              </w:rPr>
              <w:t>Modalitatea de îndeplinire</w:t>
            </w:r>
          </w:p>
          <w:p w14:paraId="331DB30E" w14:textId="21CE350B" w:rsidR="00556839" w:rsidRPr="00556839" w:rsidRDefault="00556839" w:rsidP="00556839">
            <w:pPr>
              <w:jc w:val="center"/>
              <w:rPr>
                <w:rFonts w:ascii="Arial" w:eastAsiaTheme="majorEastAsia" w:hAnsi="Arial" w:cs="Arial"/>
                <w:sz w:val="18"/>
                <w:szCs w:val="18"/>
                <w:lang w:val="ro-RO"/>
              </w:rPr>
            </w:pPr>
            <w:r w:rsidRPr="00556839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 xml:space="preserve">(atenție! Această coloană va cuprinde modalitatea concretă </w:t>
            </w:r>
            <w:r w:rsidR="00A317DB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 xml:space="preserve">de îndeplinire </w:t>
            </w:r>
            <w:r w:rsidRPr="00556839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>a fi</w:t>
            </w:r>
            <w:r w:rsidR="00A317DB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>ecărei cerințe a caietului de s</w:t>
            </w:r>
            <w:r w:rsidRPr="00556839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>a</w:t>
            </w:r>
            <w:r w:rsidR="00A317DB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 xml:space="preserve">rcini și </w:t>
            </w:r>
            <w:r w:rsidRPr="00556839">
              <w:rPr>
                <w:rFonts w:ascii="Arial" w:eastAsiaTheme="majorEastAsia" w:hAnsi="Arial" w:cs="Arial"/>
                <w:sz w:val="18"/>
                <w:szCs w:val="18"/>
                <w:lang w:val="ro-RO"/>
              </w:rPr>
              <w:t>nu o copie a cerintei)</w:t>
            </w:r>
          </w:p>
        </w:tc>
      </w:tr>
      <w:tr w:rsidR="00556839" w14:paraId="42BBC2C7" w14:textId="77777777" w:rsidTr="00556839">
        <w:tc>
          <w:tcPr>
            <w:tcW w:w="4428" w:type="dxa"/>
          </w:tcPr>
          <w:p w14:paraId="42FD368A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14:paraId="07221CE9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</w:tr>
      <w:tr w:rsidR="00556839" w14:paraId="2216B256" w14:textId="77777777" w:rsidTr="00556839">
        <w:tc>
          <w:tcPr>
            <w:tcW w:w="4428" w:type="dxa"/>
          </w:tcPr>
          <w:p w14:paraId="382C259C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14:paraId="10AB98EF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</w:tr>
      <w:tr w:rsidR="00556839" w14:paraId="5C8C6622" w14:textId="77777777" w:rsidTr="00556839">
        <w:tc>
          <w:tcPr>
            <w:tcW w:w="4428" w:type="dxa"/>
          </w:tcPr>
          <w:p w14:paraId="5BC458D8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14:paraId="16913AE0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</w:tr>
      <w:tr w:rsidR="00556839" w14:paraId="37432739" w14:textId="77777777" w:rsidTr="00556839">
        <w:tc>
          <w:tcPr>
            <w:tcW w:w="4428" w:type="dxa"/>
          </w:tcPr>
          <w:p w14:paraId="1137207D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14:paraId="0AE611BD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</w:tr>
      <w:tr w:rsidR="00556839" w14:paraId="27E3C30C" w14:textId="77777777" w:rsidTr="00556839">
        <w:tc>
          <w:tcPr>
            <w:tcW w:w="4428" w:type="dxa"/>
          </w:tcPr>
          <w:p w14:paraId="26448BF4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14:paraId="2EB9C5BE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</w:tr>
      <w:tr w:rsidR="00556839" w14:paraId="2E3B1E1B" w14:textId="77777777" w:rsidTr="00556839">
        <w:tc>
          <w:tcPr>
            <w:tcW w:w="4428" w:type="dxa"/>
          </w:tcPr>
          <w:p w14:paraId="67BE5F9A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14:paraId="0D667249" w14:textId="77777777" w:rsidR="00556839" w:rsidRDefault="00556839" w:rsidP="002C6B28">
            <w:pPr>
              <w:rPr>
                <w:rFonts w:ascii="Arial" w:eastAsiaTheme="majorEastAsia" w:hAnsi="Arial" w:cs="Arial"/>
                <w:sz w:val="24"/>
                <w:szCs w:val="24"/>
                <w:lang w:val="ro-RO"/>
              </w:rPr>
            </w:pPr>
          </w:p>
        </w:tc>
      </w:tr>
    </w:tbl>
    <w:p w14:paraId="2EDFF43C" w14:textId="77777777" w:rsidR="00556839" w:rsidRPr="002C6B28" w:rsidRDefault="00556839" w:rsidP="002C6B28">
      <w:pPr>
        <w:rPr>
          <w:rFonts w:ascii="Arial" w:eastAsiaTheme="majorEastAsia" w:hAnsi="Arial" w:cs="Arial"/>
          <w:sz w:val="24"/>
          <w:szCs w:val="24"/>
          <w:lang w:val="ro-RO"/>
        </w:rPr>
      </w:pPr>
    </w:p>
    <w:sectPr w:rsidR="00556839" w:rsidRPr="002C6B2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E72CA6"/>
    <w:multiLevelType w:val="multilevel"/>
    <w:tmpl w:val="151A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C10A4"/>
    <w:multiLevelType w:val="multilevel"/>
    <w:tmpl w:val="22DE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BB45E7"/>
    <w:multiLevelType w:val="multilevel"/>
    <w:tmpl w:val="D62C0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C76992"/>
    <w:multiLevelType w:val="multilevel"/>
    <w:tmpl w:val="C2A0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5F68A6"/>
    <w:multiLevelType w:val="multilevel"/>
    <w:tmpl w:val="CDE6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93EA4"/>
    <w:multiLevelType w:val="multilevel"/>
    <w:tmpl w:val="B6E4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A25FEE"/>
    <w:multiLevelType w:val="multilevel"/>
    <w:tmpl w:val="DC8C5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9C7FFD"/>
    <w:multiLevelType w:val="multilevel"/>
    <w:tmpl w:val="CD6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5"/>
  </w:num>
  <w:num w:numId="13">
    <w:abstractNumId w:val="16"/>
  </w:num>
  <w:num w:numId="14">
    <w:abstractNumId w:val="13"/>
  </w:num>
  <w:num w:numId="15">
    <w:abstractNumId w:val="11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26927"/>
    <w:rsid w:val="0029639D"/>
    <w:rsid w:val="002C6B28"/>
    <w:rsid w:val="00326F90"/>
    <w:rsid w:val="00366BC8"/>
    <w:rsid w:val="00556839"/>
    <w:rsid w:val="00576D4B"/>
    <w:rsid w:val="005E33F4"/>
    <w:rsid w:val="007825ED"/>
    <w:rsid w:val="00A317DB"/>
    <w:rsid w:val="00AA1D8D"/>
    <w:rsid w:val="00B47730"/>
    <w:rsid w:val="00CB0664"/>
    <w:rsid w:val="00CF3CB1"/>
    <w:rsid w:val="00F3541C"/>
    <w:rsid w:val="00F72DB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BC8FFE"/>
  <w14:defaultImageDpi w14:val="300"/>
  <w15:docId w15:val="{2D0712CD-088A-4748-B646-2264C3D4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69A2F1-223D-40FD-9157-99D031D77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Iulia Popa-Sangeorgean</cp:lastModifiedBy>
  <cp:revision>10</cp:revision>
  <dcterms:created xsi:type="dcterms:W3CDTF">2013-12-23T23:15:00Z</dcterms:created>
  <dcterms:modified xsi:type="dcterms:W3CDTF">2025-08-29T05:24:00Z</dcterms:modified>
  <cp:category/>
</cp:coreProperties>
</file>